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zementös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063467" name="c2d51de0-0026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911183" name="c2d51de0-0026-11f1-87ed-993008be977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zementös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0855838" name="4e45601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490551" name="4e456010-0027-11f1-87ed-993008be977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zementös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0523868" name="777ed850-003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918233" name="777ed850-003e-11f1-87ed-993008be977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2709596" name="03152d0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919394" name="03152d00-0027-11f1-87ed-993008be977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5618926" name="85467220-003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246184" name="85467220-0031-11f1-87ed-993008be977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726062" name="9e78e6b0-003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141129" name="9e78e6b0-003b-11f1-87ed-993008be977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Haus 39 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1340307" name="854a649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448151" name="854a6490-0043-11f1-87ed-993008be977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Garagen</w:t>
            </w:r>
          </w:p>
          <w:p>
            <w:pPr>
              <w:spacing w:before="0" w:after="0" w:line="240" w:lineRule="auto"/>
            </w:pPr>
            <w:r>
              <w:t>Haus 39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4419757" name="d1541cd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770753" name="d1541cd0-0045-11f1-87ed-993008be977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6207751" name="28b5224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661429" name="28b52240-0027-11f1-87ed-993008be977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4300999" name="919a776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203741" name="919a7760-0027-11f1-87ed-993008be977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7087535" name="948a8080-0029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4787332" name="948a8080-0029-11f1-87ed-993008be977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8090223" name="10c70c30-002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630330" name="10c70c30-002b-11f1-87ed-993008be977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9288347" name="bddf5580-002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131022" name="bddf5580-002b-11f1-87ed-993008be977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9271988" name="69b26d40-002f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836774" name="69b26d40-002f-11f1-87ed-993008be977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4205867" name="8102e6f0-002f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966814" name="8102e6f0-002f-11f1-87ed-993008be977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5280111" name="9799e9c0-003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4401323" name="9799e9c0-0031-11f1-87ed-993008be977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0653005" name="cb41beb0-003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017058" name="cb41beb0-003b-11f1-87ed-993008be977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7207639" name="26b24b60-003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351675" name="26b24b60-003d-11f1-87ed-993008be977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4767332" name="f9cf1b50-004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483739" name="f9cf1b50-0041-11f1-87ed-993008be977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0212783" name="2446b05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603705" name="2446b050-0042-11f1-87ed-993008be977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Haus 39 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092996" name="9c20a53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56830" name="9c20a530-0043-11f1-87ed-993008be977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Fassade, Sockel</w:t>
            </w:r>
          </w:p>
          <w:p>
            <w:pPr>
              <w:spacing w:before="0" w:after="0" w:line="240" w:lineRule="auto"/>
            </w:pPr>
            <w:r>
              <w:t>Haus 37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2277278" name="29cca690-004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977442" name="29cca690-0044-11f1-87ed-993008be977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Haus 37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7976666" name="3b452780-004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835563" name="3b452780-0044-11f1-87ed-993008be977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Haus 39, Stall zu Wohnung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7091359" name="e86d0130-004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941398" name="e86d0130-0044-11f1-87ed-993008be977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Haus 39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1873897" name="798b1ee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213767" name="798b1ee0-0045-11f1-87ed-993008be977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Werkstatt</w:t>
            </w:r>
          </w:p>
          <w:p>
            <w:pPr>
              <w:spacing w:before="0" w:after="0" w:line="240" w:lineRule="auto"/>
            </w:pPr>
            <w:r>
              <w:t>Haus 39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2551439" name="ae02846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824199" name="ae028460-0045-11f1-87ed-993008be977a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2686319" name="279b02e0-002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167800" name="279b02e0-002b-11f1-87ed-993008be977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7825891" name="d6bb7b70-002f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3630077" name="d6bb7b70-002f-11f1-87ed-993008be977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4778662" name="ba672b70-003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817980" name="ba672b70-003b-11f1-87ed-993008be977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4993788" name="0cfa2e4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18979" name="0cfa2e40-0042-11f1-87ed-993008be977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Haus 39 1.OG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2525350" name="a4a9661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752550" name="a4a96610-0043-11f1-87ed-993008be977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5166739" name="f422ec5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430833" name="f422ec50-0027-11f1-87ed-993008be977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7258919" name="24a23ca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233335" name="24a23ca0-0028-11f1-87ed-993008be977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0944463" name="ee2e757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341847" name="ee2e7570-0028-11f1-87ed-993008be977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376485" name="3da0c99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456853" name="3da0c990-002a-11f1-87ed-993008be977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2778102" name="da325a10-002c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997059" name="da325a10-002c-11f1-87ed-993008be977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Wohnbereich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1708700" name="6f51230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6450282" name="6f512300-002e-11f1-87ed-993008be977a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0413631" name="8a46afe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584112" name="8a46afe0-002e-11f1-87ed-993008be977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8199475" name="a5d1ed1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048220" name="a5d1ed10-002e-11f1-87ed-993008be977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alte Fenster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3365061" name="469a86a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974923" name="469a86a0-0028-11f1-87ed-993008be977a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Gebäude 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alte Fenster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2100981" name="c26a3d6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870692" name="c26a3d60-0042-11f1-87ed-993008be977a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Balkon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Bitumenbahn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0760216" name="82e518a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359778" name="82e518a0-0028-11f1-87ed-993008be977a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und Küche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Fensterbank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0547578" name="aff9edc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250382" name="aff9edc0-0028-11f1-87ed-993008be977a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DG / OG / UG</w:t>
            </w:r>
          </w:p>
        </w:tc>
        <w:tc>
          <w:p>
            <w:pPr>
              <w:spacing w:before="0" w:after="0" w:line="240" w:lineRule="auto"/>
            </w:pPr>
            <w:r>
              <w:t>Elektrokasten </w:t>
            </w:r>
          </w:p>
        </w:tc>
        <w:tc>
          <w:p>
            <w:pPr>
              <w:spacing w:before="0" w:after="0" w:line="240" w:lineRule="auto"/>
            </w:pPr>
            <w:r>
              <w:t>LAP / 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9567982" name="16b4a54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895468" name="16b4a540-002a-11f1-87ed-993008be977a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Haus 39, Werkstatt</w:t>
            </w:r>
          </w:p>
        </w:tc>
        <w:tc>
          <w:p>
            <w:pPr>
              <w:spacing w:before="0" w:after="0" w:line="240" w:lineRule="auto"/>
            </w:pPr>
            <w:r>
              <w:t>Elektrokasten </w:t>
            </w:r>
          </w:p>
        </w:tc>
        <w:tc>
          <w:p>
            <w:pPr>
              <w:spacing w:before="0" w:after="0" w:line="240" w:lineRule="auto"/>
            </w:pPr>
            <w:r>
              <w:t>LAP / 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3268260" name="2876e52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4828" name="2876e520-0045-11f1-87ed-993008be977a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8976119" name="6e6e12d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058159" name="6e6e12d0-002a-11f1-87ed-993008be977a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Heizungsrohre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1994565" name="e4b0944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860598" name="e4b09440-002a-11f1-87ed-993008be977a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Deckenpanelen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5611982" name="b05b71e0-002c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232786" name="b05b71e0-002c-11f1-87ed-993008be977a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und EG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9399134" name="c627d1b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39522" name="c627d1b0-002e-11f1-87ed-993008be977a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Haus 39 1.OG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2714123" name="90be377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103167" name="90be3770-0043-11f1-87ed-993008be977a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3318018" name="64dc4230-003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648924" name="64dc4230-0031-11f1-87ed-993008be977a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811765" name="0f5304a0-003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012596" name="0f5304a0-003d-11f1-87ed-993008be977a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Haus 39 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6414426" name="7e47595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162114" name="7e475950-0043-11f1-87ed-993008be977a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Garten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Unterstand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6035029" name="36da1f80-003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454439" name="36da1f80-0034-11f1-87ed-993008be977a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Parkplatz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Unterstand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6409153" name="c663e190-003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828543" name="c663e190-0034-11f1-87ed-993008be977a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  <w:p>
            <w:pPr>
              <w:spacing w:before="0" w:after="0" w:line="240" w:lineRule="auto"/>
            </w:pPr>
            <w:r>
              <w:t>Balkonbrüstungen und Velounterstand </w:t>
            </w:r>
          </w:p>
        </w:tc>
        <w:tc>
          <w:p>
            <w:pPr>
              <w:spacing w:before="0" w:after="0" w:line="240" w:lineRule="auto"/>
            </w:pPr>
            <w:r>
              <w:t>Unterstand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6170854" name="dfb4ad30-0036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006100" name="dfb4ad30-0036-11f1-87ed-993008be977a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Zwischenböden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Zwischenboden</w:t>
            </w:r>
          </w:p>
        </w:tc>
        <w:tc>
          <w:p>
            <w:pPr>
              <w:spacing w:before="0" w:after="0" w:line="240" w:lineRule="auto"/>
            </w:pPr>
            <w:r>
              <w:t>Schlacke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3169423" name="b33be240-003c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361314" name="b33be240-003c-11f1-87ed-993008be977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Schwermetall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Deckenpanelen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5788904" name="13a85f90-003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687844" name="13a85f90-003e-11f1-87ed-993008be977a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Deckenpanelen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0852851" name="33d4c330-003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900314" name="33d4c330-003e-11f1-87ed-993008be977a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Faserzement Rohr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219411" name="6e7eb2a0-0040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129595" name="6e7eb2a0-0040-11f1-87ed-993008be977a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Kaminanschluss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8061690" name="b97956c0-0040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318544" name="b97956c0-0040-11f1-87ed-993008be977a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Heizungsrohre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116777" name="359bc030-004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67230" name="359bc030-0041-11f1-87ed-993008be977a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Formteil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976684" name="8af3efc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66625" name="8af3efc0-0042-11f1-87ed-993008be977a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Haus 39, Werkstatt</w:t>
            </w:r>
          </w:p>
        </w:tc>
        <w:tc>
          <w:p>
            <w:pPr>
              <w:spacing w:before="0" w:after="0" w:line="240" w:lineRule="auto"/>
            </w:pPr>
            <w:r>
              <w:t>Formteil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8336612" name="1aed2a9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824320" name="1aed2a90-0045-11f1-87ed-993008be977a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sämtliche Holzbauteile</w:t>
            </w:r>
          </w:p>
          <w:p>
            <w:pPr>
              <w:spacing w:before="0" w:after="0" w:line="240" w:lineRule="auto"/>
            </w:pPr>
            <w:r>
              <w:t>alle Gebäude </w:t>
            </w:r>
          </w:p>
        </w:tc>
        <w:tc>
          <w:p>
            <w:pPr>
              <w:spacing w:before="0" w:after="0" w:line="240" w:lineRule="auto"/>
            </w:pPr>
            <w:r>
              <w:t>Konstruktions-und Verkleidungsholz 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8644437" name="c4218d50-002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251830" name="c4218d50-0021-11f1-87ed-993008be977a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6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Juchstrasse 37/39, 9548 Matzingen, Switzerland</w:t>
          </w:r>
        </w:p>
        <w:p>
          <w:pPr>
            <w:spacing w:before="0" w:after="0"/>
          </w:pPr>
          <w:r>
            <w:t>622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footer.xml" Type="http://schemas.openxmlformats.org/officeDocument/2006/relationships/footer" Id="rId6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